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CURRICULUM VITAE</w:t>
      </w:r>
    </w:p>
    <w:p>
      <w:pPr>
        <w:pStyle w:val="Heading1"/>
      </w:pPr>
      <w:r>
        <w:t>Të dhënat personale</w:t>
      </w:r>
    </w:p>
    <w:p>
      <w:r>
        <w:rPr>
          <w:b/>
        </w:rPr>
        <w:t xml:space="preserve">Emri dhe mbiemri: </w:t>
      </w:r>
      <w:r>
        <w:t>Elldina Deliu</w:t>
      </w:r>
    </w:p>
    <w:p>
      <w:r>
        <w:rPr>
          <w:b/>
        </w:rPr>
        <w:t xml:space="preserve">Data e lindjes: </w:t>
      </w:r>
      <w:r>
        <w:t>07/07/2002</w:t>
      </w:r>
    </w:p>
    <w:p>
      <w:r>
        <w:rPr>
          <w:b/>
        </w:rPr>
        <w:t xml:space="preserve">Telefoni: </w:t>
      </w:r>
      <w:r>
        <w:t>048550872</w:t>
      </w:r>
    </w:p>
    <w:p>
      <w:r>
        <w:rPr>
          <w:b/>
        </w:rPr>
        <w:t xml:space="preserve">Email: </w:t>
      </w:r>
      <w:r>
        <w:t>Elldina982@gmail.com</w:t>
      </w:r>
    </w:p>
    <w:p>
      <w:r>
        <w:rPr>
          <w:b/>
        </w:rPr>
        <w:t xml:space="preserve">Adresa: </w:t>
      </w:r>
      <w:r>
        <w:t>Dragodan, Prishtinë</w:t>
      </w:r>
    </w:p>
    <w:p>
      <w:pPr>
        <w:pStyle w:val="Heading1"/>
      </w:pPr>
      <w:r>
        <w:t>Arsimi</w:t>
      </w:r>
    </w:p>
    <w:p>
      <w:r>
        <w:t>Shkolla Ekonomike (2017 – 2020)</w:t>
      </w:r>
    </w:p>
    <w:p>
      <w:pPr>
        <w:pStyle w:val="Heading1"/>
      </w:pPr>
      <w:r>
        <w:t>Përvoja e punës</w:t>
      </w:r>
    </w:p>
    <w:p>
      <w:r>
        <w:t>Kendi Lodrav – Asistente dhe kujdes për fëmijë</w:t>
        <w:br/>
        <w:t>• Kujdes për fëmijët gjatë aktiviteteve</w:t>
        <w:br/>
        <w:t>• Organizim i hapësirës së lojërave</w:t>
        <w:br/>
        <w:t>• Komunikim me klientë dhe ndihmë në organizim</w:t>
      </w:r>
    </w:p>
    <w:p>
      <w:pPr>
        <w:pStyle w:val="Heading1"/>
      </w:pPr>
      <w:r>
        <w:t>Gjuhët</w:t>
      </w:r>
    </w:p>
    <w:p>
      <w:r>
        <w:t>• Shqip</w:t>
        <w:br/>
        <w:t>• Boshnjakisht</w:t>
      </w:r>
    </w:p>
    <w:p>
      <w:pPr>
        <w:pStyle w:val="Heading1"/>
      </w:pPr>
      <w:r>
        <w:t>Pozita e dëshiruar</w:t>
      </w:r>
    </w:p>
    <w:p>
      <w:r>
        <w:t>Sektoriste</w:t>
      </w:r>
    </w:p>
    <w:p>
      <w:pPr>
        <w:pStyle w:val="Heading1"/>
      </w:pPr>
      <w:r>
        <w:t>Aftësi</w:t>
      </w:r>
    </w:p>
    <w:p>
      <w:r>
        <w:t>• Mësoj shpejt</w:t>
        <w:br/>
        <w:t>• Punë në ekip</w:t>
        <w:br/>
        <w:t>• Komunikim i mirë me klientë</w:t>
        <w:br/>
        <w:t>• Përgjegjësi dhe motivim për punë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